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Должность "Эмбриолог"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"Эмбриолог" | Записей: 1 | Кейс: 1 | Вопросов: 12</w:t>
      </w:r>
    </w:p>
    <w:p>
      <w:r>
        <w:br w:type="page"/>
      </w:r>
    </w:p>
    <w:p>
      <w:pPr>
        <w:pStyle w:val="Heading1"/>
      </w:pPr>
      <w:r>
        <w:t>Должность "Эмбриолог"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Пациенты обратились на консультацию к репродуктологу с проблемой бесплодия. После назначенного обследования пациентам рекомендовано лечение с применением методов вспомогательных репродуктивных технологий.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Определение наличия показаний, противопоказаний и ограничений для проведения программы экстракорпорального оплодотворения и (или) переноса криоконсервированных эмбрионов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эмбриологом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заведующим отделением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лечащим врачом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пациентами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лечащим врачом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9">
        <w:r>
          <w:rPr>
            <w:color w:val="0F766E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Метод экстракорпорального оплодотворения применяется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желания пациентов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возраста младше 25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отсутствия беременности в течение 6ти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44 с.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Критерием эффективности лечения бесплодия с использованием программы экстракорпорального оплодотворения (% от числа пролеченных женщин)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беременность, подтвержденная с помощью ультразвукового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по моче, результат анализа крови на ХГЧ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результат анализа крови на ХГЧ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 по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беременность, подтвержденная с помощью ультразвукового исследования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9">
        <w:r>
          <w:rPr>
            <w:color w:val="0F766E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Экстракорпоральное оплодотворение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оплодотворение половых клеток женщины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лабораторное наблюдение за развитием эмбрионов и перенос, полученных эмбрионов в полость матки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забор половых клеток у женщины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118 с.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Основные критерии для контроля оплодотворения на первые сутки развития эмбриона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расположение пронуклеусов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вакуолей и аномалий цитоплазмы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двух пронуклеусов, наличие двух полярных 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размер пронуклеусов по отношению друг к другу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двух пронуклеусов, наличие двух полярных тел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125 с.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Контроль оплодотворения ооцитов осуществляется через +__________+ часов после проведения инсеминации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16-18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18-19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16-18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Время для преинкубации перед оплодотворением +________+ часа/часов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2-4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Блокирование полиспермии осуществляется благодаря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лучистому венцу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кортикальной реакции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акросомной реакции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капацитации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кортикальной реакции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54с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Время "короткой" экспозиции при экстракорпоральном оплодотворении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1-3 часа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4-5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 часа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126с.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Чашки со средой для оплодотворения готовятся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 4-5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 1 час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2-3 часа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накануне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накануне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Чашки со средой для оплодотворения эквилибрируются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нагревательной поверхности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ламинаре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инкубаторе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термостате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инкубаторе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119 с.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 в одну лунку 4-луночного планшета для оплодотворения могут быть помещены +________+ ооцит-кумулюсных комплексов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 4 до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4 до 10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80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